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216 Lyrical dance Юніори 1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#221 Софія Плешанова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